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VM-8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31865144" name="01a04333-1740-7d62-b49d-6bf604ece99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53320232" name="01a04333-1740-7d62-b49d-6bf604ece99d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87017641" name="01a04333-2873-7479-93fc-a23f3010e9f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1750698" name="01a04333-2873-7479-93fc-a23f3010e9f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 </w:t>
            </w:r>
          </w:p>
          <w:p>
            <w:pPr>
              <w:spacing w:before="0" w:after="0"/>
            </w:pPr>
            <w:r>
              <w:t>EG-DG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83428843" name="01a04333-49f6-7973-9fdc-5666de945a5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6130821" name="01a04333-49f6-7973-9fdc-5666de945a5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24046489" name="01a04333-5f66-7e5b-b263-3ee82f3a0ef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23220283" name="01a04333-5f66-7e5b-b263-3ee82f3a0ef8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1.OG </w:t>
            </w:r>
          </w:p>
          <w:p>
            <w:pPr>
              <w:spacing w:before="0" w:after="0"/>
            </w:pPr>
            <w:r>
              <w:t>Wand / 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/ Decke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4641391" name="01a043a6-a80e-7576-b2de-bbf915a138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27035336" name="01a043a6-a80e-7576-b2de-bbf915a138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774017573" name="01a043a6-bc50-7f70-a9ba-bd90e60e6e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2316828" name="01a043a6-bc50-7f70-a9ba-bd90e60e6eb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Mühlemattstrasse 50, 5000 Aarau</w:t>
          </w:r>
        </w:p>
        <w:p>
          <w:pPr>
            <w:spacing w:before="0" w:after="0"/>
          </w:pPr>
          <w:r>
            <w:t>DN 1162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